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8D9" w:rsidRPr="007708D9" w:rsidRDefault="007708D9" w:rsidP="007708D9">
      <w:pPr>
        <w:spacing w:after="200" w:line="276" w:lineRule="auto"/>
        <w:contextualSpacing/>
        <w:rPr>
          <w:color w:val="000000"/>
          <w:lang w:val="uk-UA" w:eastAsia="uk-UA"/>
        </w:rPr>
      </w:pPr>
      <w:r w:rsidRPr="007708D9">
        <w:rPr>
          <w:rFonts w:ascii="Sylfaen" w:eastAsia="Times New Roman" w:hAnsi="Sylfae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margin-left:220.4pt;margin-top:20.75pt;width:41.1pt;height:53.85pt;z-index:251657728;visibility:visible">
            <v:imagedata r:id="rId7" o:title=""/>
          </v:shape>
        </w:pict>
      </w:r>
    </w:p>
    <w:p w:rsidR="007708D9" w:rsidRPr="007708D9" w:rsidRDefault="007708D9" w:rsidP="007708D9">
      <w:pPr>
        <w:jc w:val="center"/>
        <w:rPr>
          <w:szCs w:val="22"/>
          <w:lang w:val="uk-UA" w:eastAsia="uk-UA"/>
        </w:rPr>
      </w:pPr>
    </w:p>
    <w:p w:rsidR="007708D9" w:rsidRPr="007708D9" w:rsidRDefault="007708D9" w:rsidP="007708D9">
      <w:pPr>
        <w:jc w:val="center"/>
        <w:rPr>
          <w:lang w:val="uk-UA" w:eastAsia="uk-UA"/>
        </w:rPr>
      </w:pPr>
    </w:p>
    <w:p w:rsidR="007708D9" w:rsidRPr="007708D9" w:rsidRDefault="007708D9" w:rsidP="007708D9">
      <w:pPr>
        <w:jc w:val="center"/>
        <w:rPr>
          <w:lang w:val="uk-UA" w:eastAsia="uk-UA"/>
        </w:rPr>
      </w:pPr>
    </w:p>
    <w:p w:rsidR="007708D9" w:rsidRPr="007708D9" w:rsidRDefault="007708D9" w:rsidP="007708D9">
      <w:pPr>
        <w:jc w:val="center"/>
        <w:rPr>
          <w:rFonts w:ascii="AcademyC" w:hAnsi="AcademyC"/>
          <w:color w:val="1F3864"/>
          <w:sz w:val="12"/>
          <w:szCs w:val="12"/>
          <w:lang w:val="uk-UA" w:eastAsia="en-US"/>
        </w:rPr>
      </w:pPr>
    </w:p>
    <w:p w:rsidR="007708D9" w:rsidRPr="007708D9" w:rsidRDefault="007708D9" w:rsidP="007708D9">
      <w:pPr>
        <w:jc w:val="center"/>
        <w:rPr>
          <w:rFonts w:ascii="AcademyC" w:hAnsi="AcademyC"/>
          <w:color w:val="1F3864"/>
          <w:szCs w:val="22"/>
          <w:lang w:val="uk-UA" w:eastAsia="en-US"/>
        </w:rPr>
      </w:pPr>
      <w:r w:rsidRPr="007708D9">
        <w:rPr>
          <w:rFonts w:ascii="AcademyC" w:hAnsi="AcademyC"/>
          <w:color w:val="1F3864"/>
          <w:szCs w:val="22"/>
          <w:lang w:val="uk-UA" w:eastAsia="en-US"/>
        </w:rPr>
        <w:t>УКРАЇНА</w:t>
      </w:r>
    </w:p>
    <w:p w:rsidR="007708D9" w:rsidRPr="007708D9" w:rsidRDefault="007708D9" w:rsidP="007708D9">
      <w:pPr>
        <w:jc w:val="center"/>
        <w:rPr>
          <w:rFonts w:ascii="AcademyC" w:hAnsi="AcademyC"/>
          <w:color w:val="1F3864"/>
          <w:lang w:val="uk-UA" w:eastAsia="en-US"/>
        </w:rPr>
      </w:pPr>
      <w:r w:rsidRPr="007708D9">
        <w:rPr>
          <w:rFonts w:ascii="AcademyC" w:hAnsi="AcademyC"/>
          <w:color w:val="1F3864"/>
          <w:lang w:val="uk-UA" w:eastAsia="en-US"/>
        </w:rPr>
        <w:t>ВИЩА  РАДА  ПРАВОСУДДЯ</w:t>
      </w:r>
    </w:p>
    <w:p w:rsidR="007708D9" w:rsidRPr="007708D9" w:rsidRDefault="007708D9" w:rsidP="007708D9">
      <w:pPr>
        <w:jc w:val="center"/>
        <w:rPr>
          <w:rFonts w:ascii="AcademyC" w:hAnsi="AcademyC"/>
          <w:color w:val="1F3864"/>
          <w:lang w:val="uk-UA" w:eastAsia="en-US"/>
        </w:rPr>
      </w:pPr>
      <w:r w:rsidRPr="007708D9">
        <w:rPr>
          <w:rFonts w:ascii="AcademyC" w:hAnsi="AcademyC"/>
          <w:color w:val="1F3864"/>
          <w:lang w:val="uk-UA" w:eastAsia="en-US"/>
        </w:rPr>
        <w:t>РІШЕННЯ</w:t>
      </w:r>
    </w:p>
    <w:tbl>
      <w:tblPr>
        <w:tblW w:w="10031" w:type="dxa"/>
        <w:tblLook w:val="04A0" w:firstRow="1" w:lastRow="0" w:firstColumn="1" w:lastColumn="0" w:noHBand="0" w:noVBand="1"/>
      </w:tblPr>
      <w:tblGrid>
        <w:gridCol w:w="3098"/>
        <w:gridCol w:w="3309"/>
        <w:gridCol w:w="3624"/>
      </w:tblGrid>
      <w:tr w:rsidR="007708D9" w:rsidRPr="007708D9" w:rsidTr="009735F9">
        <w:trPr>
          <w:trHeight w:val="68"/>
        </w:trPr>
        <w:tc>
          <w:tcPr>
            <w:tcW w:w="3098" w:type="dxa"/>
          </w:tcPr>
          <w:p w:rsidR="007708D9" w:rsidRPr="007708D9" w:rsidRDefault="007708D9" w:rsidP="007708D9">
            <w:pPr>
              <w:rPr>
                <w:noProof/>
                <w:color w:val="1F3864"/>
                <w:lang w:val="en-US" w:eastAsia="en-US"/>
              </w:rPr>
            </w:pPr>
            <w:r w:rsidRPr="007708D9">
              <w:rPr>
                <w:noProof/>
                <w:color w:val="002060"/>
                <w:lang w:val="uk-UA" w:eastAsia="en-US"/>
              </w:rPr>
              <w:t>19 березня 2024 року</w:t>
            </w:r>
          </w:p>
        </w:tc>
        <w:tc>
          <w:tcPr>
            <w:tcW w:w="3309" w:type="dxa"/>
          </w:tcPr>
          <w:p w:rsidR="007708D9" w:rsidRPr="007708D9" w:rsidRDefault="007708D9" w:rsidP="007708D9">
            <w:pPr>
              <w:jc w:val="center"/>
              <w:rPr>
                <w:rFonts w:ascii="Book Antiqua" w:hAnsi="Book Antiqua"/>
                <w:noProof/>
                <w:color w:val="1F3864"/>
                <w:sz w:val="20"/>
                <w:szCs w:val="20"/>
                <w:lang w:val="uk-UA" w:eastAsia="en-US"/>
              </w:rPr>
            </w:pPr>
            <w:r w:rsidRPr="007708D9">
              <w:rPr>
                <w:rFonts w:ascii="Book Antiqua" w:hAnsi="Book Antiqua"/>
                <w:color w:val="1F3864"/>
                <w:sz w:val="20"/>
                <w:szCs w:val="20"/>
                <w:lang w:val="uk-UA" w:eastAsia="en-US"/>
              </w:rPr>
              <w:t>Київ</w:t>
            </w:r>
          </w:p>
        </w:tc>
        <w:tc>
          <w:tcPr>
            <w:tcW w:w="3624" w:type="dxa"/>
          </w:tcPr>
          <w:p w:rsidR="007708D9" w:rsidRPr="007708D9" w:rsidRDefault="007708D9" w:rsidP="007708D9">
            <w:pPr>
              <w:jc w:val="center"/>
              <w:rPr>
                <w:noProof/>
                <w:color w:val="1F3864"/>
                <w:lang w:eastAsia="en-US"/>
              </w:rPr>
            </w:pPr>
            <w:r w:rsidRPr="007708D9">
              <w:rPr>
                <w:color w:val="1F3864"/>
                <w:szCs w:val="22"/>
                <w:lang w:val="uk-UA" w:eastAsia="en-US"/>
              </w:rPr>
              <w:t>№</w:t>
            </w:r>
            <w:r w:rsidRPr="007708D9">
              <w:rPr>
                <w:noProof/>
                <w:color w:val="002060"/>
                <w:szCs w:val="22"/>
                <w:lang w:val="uk-UA" w:eastAsia="en-US"/>
              </w:rPr>
              <w:t> </w:t>
            </w:r>
            <w:r>
              <w:rPr>
                <w:noProof/>
                <w:color w:val="002060"/>
                <w:szCs w:val="22"/>
                <w:lang w:val="uk-UA" w:eastAsia="en-US"/>
              </w:rPr>
              <w:t>792</w:t>
            </w:r>
            <w:r w:rsidRPr="007708D9">
              <w:rPr>
                <w:noProof/>
                <w:color w:val="002060"/>
                <w:szCs w:val="22"/>
                <w:lang w:val="uk-UA" w:eastAsia="en-US"/>
              </w:rPr>
              <w:t>/0/15-24</w:t>
            </w:r>
          </w:p>
        </w:tc>
      </w:tr>
    </w:tbl>
    <w:p w:rsidR="007708D9" w:rsidRPr="007708D9" w:rsidRDefault="007708D9" w:rsidP="007708D9">
      <w:pPr>
        <w:widowControl w:val="0"/>
        <w:autoSpaceDE w:val="0"/>
        <w:autoSpaceDN w:val="0"/>
        <w:adjustRightInd w:val="0"/>
        <w:ind w:right="-2"/>
        <w:rPr>
          <w:rFonts w:eastAsia="Times New Roman"/>
          <w:b/>
          <w:color w:val="FFFFFF"/>
          <w:sz w:val="24"/>
          <w:szCs w:val="24"/>
          <w:lang w:val="uk-UA"/>
        </w:rPr>
      </w:pPr>
    </w:p>
    <w:p w:rsidR="006F2B1F" w:rsidRDefault="006F2B1F" w:rsidP="000D561C">
      <w:pPr>
        <w:spacing w:line="252" w:lineRule="auto"/>
        <w:jc w:val="both"/>
        <w:rPr>
          <w:lang w:val="uk-UA"/>
        </w:rPr>
      </w:pPr>
    </w:p>
    <w:p w:rsidR="00A845DD" w:rsidRPr="009053EB" w:rsidRDefault="00A845DD" w:rsidP="00F5647D">
      <w:pPr>
        <w:ind w:right="5954"/>
        <w:jc w:val="both"/>
        <w:rPr>
          <w:b/>
          <w:sz w:val="24"/>
          <w:szCs w:val="24"/>
          <w:lang w:val="uk-UA"/>
        </w:rPr>
      </w:pPr>
      <w:r w:rsidRPr="00F632AB">
        <w:rPr>
          <w:b/>
          <w:sz w:val="24"/>
          <w:szCs w:val="24"/>
          <w:lang w:val="uk-UA"/>
        </w:rPr>
        <w:t xml:space="preserve">Про </w:t>
      </w:r>
      <w:r w:rsidR="00F07CB2">
        <w:rPr>
          <w:b/>
          <w:sz w:val="24"/>
          <w:szCs w:val="24"/>
          <w:lang w:val="uk-UA"/>
        </w:rPr>
        <w:t>переведення</w:t>
      </w:r>
      <w:r w:rsidR="00B727F7">
        <w:rPr>
          <w:b/>
          <w:sz w:val="24"/>
          <w:szCs w:val="24"/>
          <w:lang w:val="uk-UA"/>
        </w:rPr>
        <w:t xml:space="preserve"> судді </w:t>
      </w:r>
      <w:r w:rsidR="00B727F7" w:rsidRPr="00B727F7">
        <w:rPr>
          <w:b/>
          <w:sz w:val="24"/>
          <w:szCs w:val="24"/>
          <w:lang w:val="uk-UA"/>
        </w:rPr>
        <w:t>Вищого адміністративного суду України</w:t>
      </w:r>
      <w:r w:rsidR="00B727F7">
        <w:rPr>
          <w:b/>
          <w:sz w:val="24"/>
          <w:szCs w:val="24"/>
          <w:lang w:val="uk-UA"/>
        </w:rPr>
        <w:t xml:space="preserve"> </w:t>
      </w:r>
      <w:r w:rsidR="000D561C" w:rsidRPr="000D561C">
        <w:rPr>
          <w:b/>
          <w:sz w:val="24"/>
          <w:szCs w:val="24"/>
          <w:lang w:val="uk-UA"/>
        </w:rPr>
        <w:t xml:space="preserve">Маринчак </w:t>
      </w:r>
      <w:r w:rsidR="000D561C">
        <w:rPr>
          <w:b/>
          <w:sz w:val="24"/>
          <w:szCs w:val="24"/>
          <w:lang w:val="uk-UA"/>
        </w:rPr>
        <w:t xml:space="preserve">Н.Є. </w:t>
      </w:r>
      <w:r w:rsidR="00A22F9A">
        <w:rPr>
          <w:b/>
          <w:sz w:val="24"/>
          <w:szCs w:val="24"/>
          <w:lang w:val="uk-UA"/>
        </w:rPr>
        <w:t>на посаду судді</w:t>
      </w:r>
      <w:r w:rsidR="00A65D73">
        <w:rPr>
          <w:b/>
          <w:sz w:val="24"/>
          <w:szCs w:val="24"/>
          <w:lang w:val="uk-UA"/>
        </w:rPr>
        <w:t xml:space="preserve"> Шостого апеляційного адміністративного суду </w:t>
      </w:r>
    </w:p>
    <w:p w:rsidR="00B4311A" w:rsidRDefault="00B4311A" w:rsidP="00F5647D">
      <w:pPr>
        <w:rPr>
          <w:lang w:val="uk-UA"/>
        </w:rPr>
      </w:pPr>
    </w:p>
    <w:p w:rsidR="005B6A00" w:rsidRPr="007708D9" w:rsidRDefault="00A845DD" w:rsidP="00F5647D">
      <w:pPr>
        <w:ind w:firstLine="567"/>
        <w:jc w:val="both"/>
        <w:rPr>
          <w:lang w:val="uk-UA"/>
        </w:rPr>
      </w:pPr>
      <w:r w:rsidRPr="007708D9">
        <w:rPr>
          <w:lang w:val="uk-UA"/>
        </w:rPr>
        <w:t xml:space="preserve">Вища рада правосуддя, розглянувши заяву </w:t>
      </w:r>
      <w:r w:rsidR="00456DA3" w:rsidRPr="007708D9">
        <w:rPr>
          <w:color w:val="1D1D1B"/>
          <w:shd w:val="clear" w:color="auto" w:fill="FFFFFF"/>
          <w:lang w:val="uk-UA"/>
        </w:rPr>
        <w:t xml:space="preserve">про переведення </w:t>
      </w:r>
      <w:r w:rsidR="00A65D73" w:rsidRPr="007708D9">
        <w:rPr>
          <w:lang w:val="uk-UA"/>
        </w:rPr>
        <w:t>судді</w:t>
      </w:r>
      <w:r w:rsidRPr="007708D9">
        <w:rPr>
          <w:lang w:val="uk-UA"/>
        </w:rPr>
        <w:t xml:space="preserve"> </w:t>
      </w:r>
      <w:r w:rsidR="00A65D73" w:rsidRPr="007708D9">
        <w:rPr>
          <w:lang w:val="uk-UA"/>
        </w:rPr>
        <w:t xml:space="preserve">Вищого адміністративного суду України </w:t>
      </w:r>
      <w:r w:rsidR="00CA48D1" w:rsidRPr="007708D9">
        <w:rPr>
          <w:lang w:val="uk-UA"/>
        </w:rPr>
        <w:t xml:space="preserve">Маринчак Нінелі Євгенівни </w:t>
      </w:r>
      <w:r w:rsidR="00A22F9A" w:rsidRPr="007708D9">
        <w:rPr>
          <w:lang w:val="uk-UA"/>
        </w:rPr>
        <w:t>на посаду судді</w:t>
      </w:r>
      <w:r w:rsidR="00A65D73" w:rsidRPr="007708D9">
        <w:rPr>
          <w:lang w:val="uk-UA"/>
        </w:rPr>
        <w:t xml:space="preserve"> Шостого апеляційного адміністративного суду, </w:t>
      </w:r>
    </w:p>
    <w:p w:rsidR="00A65D73" w:rsidRDefault="00A65D73" w:rsidP="00F5647D">
      <w:pPr>
        <w:tabs>
          <w:tab w:val="left" w:pos="4111"/>
        </w:tabs>
        <w:jc w:val="center"/>
        <w:rPr>
          <w:b/>
          <w:color w:val="000000"/>
          <w:lang w:val="uk-UA"/>
        </w:rPr>
      </w:pPr>
    </w:p>
    <w:p w:rsidR="00A845DD" w:rsidRDefault="00A845DD" w:rsidP="00F5647D">
      <w:pPr>
        <w:tabs>
          <w:tab w:val="left" w:pos="4111"/>
        </w:tabs>
        <w:jc w:val="center"/>
        <w:rPr>
          <w:b/>
          <w:color w:val="000000"/>
          <w:lang w:val="uk-UA"/>
        </w:rPr>
      </w:pPr>
      <w:r w:rsidRPr="00D51C96">
        <w:rPr>
          <w:b/>
          <w:color w:val="000000"/>
          <w:lang w:val="uk-UA"/>
        </w:rPr>
        <w:t>встановила:</w:t>
      </w:r>
    </w:p>
    <w:p w:rsidR="00F07CB2" w:rsidRPr="00D51C96" w:rsidRDefault="00F07CB2" w:rsidP="00F5647D">
      <w:pPr>
        <w:tabs>
          <w:tab w:val="left" w:pos="4111"/>
        </w:tabs>
        <w:jc w:val="center"/>
        <w:rPr>
          <w:b/>
          <w:color w:val="000000"/>
          <w:lang w:val="uk-UA"/>
        </w:rPr>
      </w:pPr>
    </w:p>
    <w:p w:rsidR="00F07CB2" w:rsidRPr="007708D9" w:rsidRDefault="00F07CB2" w:rsidP="00F5647D">
      <w:pPr>
        <w:ind w:right="-1"/>
        <w:jc w:val="both"/>
        <w:rPr>
          <w:lang w:val="uk-UA"/>
        </w:rPr>
      </w:pPr>
      <w:r w:rsidRPr="007708D9">
        <w:rPr>
          <w:lang w:val="uk-UA"/>
        </w:rPr>
        <w:t>до Вищої ради правосуддя 1 березня 2024 року надійшла заява судді Вищого адміністративного суду України Маринчак Н.Є. про переведення на посаду судді Шостого апеляцій</w:t>
      </w:r>
      <w:r w:rsidR="0014280E" w:rsidRPr="007708D9">
        <w:rPr>
          <w:lang w:val="uk-UA"/>
        </w:rPr>
        <w:t>ного адміністративного суду (</w:t>
      </w:r>
      <w:r w:rsidRPr="007708D9">
        <w:rPr>
          <w:lang w:val="uk-UA"/>
        </w:rPr>
        <w:t>вх. № 1028/0/6</w:t>
      </w:r>
      <w:r w:rsidR="00635ED6" w:rsidRPr="007708D9">
        <w:rPr>
          <w:lang w:val="uk-UA"/>
        </w:rPr>
        <w:t>-</w:t>
      </w:r>
      <w:r w:rsidRPr="007708D9">
        <w:rPr>
          <w:lang w:val="uk-UA"/>
        </w:rPr>
        <w:t>24).</w:t>
      </w:r>
    </w:p>
    <w:p w:rsidR="00CA3CBF" w:rsidRPr="007708D9" w:rsidRDefault="00635ED6" w:rsidP="00F5647D">
      <w:pPr>
        <w:ind w:firstLine="567"/>
        <w:jc w:val="both"/>
        <w:rPr>
          <w:lang w:val="uk-UA"/>
        </w:rPr>
      </w:pPr>
      <w:r w:rsidRPr="007708D9">
        <w:rPr>
          <w:color w:val="1D1D1B"/>
          <w:shd w:val="clear" w:color="auto" w:fill="FFFFFF"/>
        </w:rPr>
        <w:t xml:space="preserve">Вказану заяву передано члену Вищої ради правосуддя </w:t>
      </w:r>
      <w:r w:rsidRPr="007708D9">
        <w:rPr>
          <w:color w:val="1D1D1B"/>
          <w:shd w:val="clear" w:color="auto" w:fill="FFFFFF"/>
          <w:lang w:val="uk-UA"/>
        </w:rPr>
        <w:t>Сасевичу О.М.</w:t>
      </w:r>
      <w:r w:rsidRPr="007708D9">
        <w:rPr>
          <w:color w:val="1D1D1B"/>
          <w:shd w:val="clear" w:color="auto" w:fill="FFFFFF"/>
        </w:rPr>
        <w:t xml:space="preserve"> для підготовки до розгляду.</w:t>
      </w:r>
    </w:p>
    <w:p w:rsidR="00A26065" w:rsidRPr="007708D9" w:rsidRDefault="00A26065" w:rsidP="00F5647D">
      <w:pPr>
        <w:ind w:firstLine="567"/>
        <w:jc w:val="both"/>
        <w:rPr>
          <w:rFonts w:eastAsia="Times New Roman"/>
          <w:lang w:val="uk-UA"/>
        </w:rPr>
      </w:pPr>
      <w:r w:rsidRPr="007708D9">
        <w:rPr>
          <w:rFonts w:eastAsia="Times New Roman"/>
          <w:lang w:val="uk-UA"/>
        </w:rPr>
        <w:t>Ма</w:t>
      </w:r>
      <w:r w:rsidR="00EB3FBA">
        <w:rPr>
          <w:rFonts w:eastAsia="Times New Roman"/>
          <w:lang w:val="uk-UA"/>
        </w:rPr>
        <w:t>ринчак Нінель Євгенівна, ____</w:t>
      </w:r>
      <w:bookmarkStart w:id="0" w:name="_GoBack"/>
      <w:bookmarkEnd w:id="0"/>
      <w:r w:rsidRPr="007708D9">
        <w:rPr>
          <w:rFonts w:eastAsia="Times New Roman"/>
          <w:lang w:val="uk-UA"/>
        </w:rPr>
        <w:t xml:space="preserve"> року народження, </w:t>
      </w:r>
      <w:r w:rsidR="0014280E" w:rsidRPr="007708D9">
        <w:rPr>
          <w:rFonts w:eastAsia="Times New Roman"/>
          <w:lang w:val="uk-UA"/>
        </w:rPr>
        <w:t>р</w:t>
      </w:r>
      <w:r w:rsidRPr="007708D9">
        <w:rPr>
          <w:rFonts w:eastAsia="Times New Roman"/>
          <w:lang w:val="uk-UA"/>
        </w:rPr>
        <w:t>ішенням Київської міської ради народних депутатів від 7 грудня 1993 року № 33 обрана суддею Ватутінського районного суду міста Києва, Указом Президента України від 27 березня 1998 року № 227/98 призначена на посаду судді Київського міського суду в межах п’ятирічного строку, Постановою Верховної Ради України від 18 березня 2004 року № 1633-ІV обрана на посаду судді Апеляційного суду міста Києва безстроково, Постановою Верховної Ради України від 17 листопада 2005 року № 3113-ІV обрана на посаду судді Вищого адміністративного суду України.</w:t>
      </w:r>
    </w:p>
    <w:p w:rsidR="00A26065" w:rsidRPr="007708D9" w:rsidRDefault="00A26065" w:rsidP="00F5647D">
      <w:pPr>
        <w:tabs>
          <w:tab w:val="left" w:pos="709"/>
        </w:tabs>
        <w:ind w:firstLine="567"/>
        <w:jc w:val="both"/>
        <w:rPr>
          <w:lang w:val="uk-UA"/>
        </w:rPr>
      </w:pPr>
      <w:r w:rsidRPr="007708D9">
        <w:rPr>
          <w:lang w:val="uk-UA"/>
        </w:rPr>
        <w:t>Частиною першою статті 82</w:t>
      </w:r>
      <w:r w:rsidRPr="007708D9">
        <w:rPr>
          <w:vertAlign w:val="superscript"/>
          <w:lang w:val="uk-UA"/>
        </w:rPr>
        <w:t>1 </w:t>
      </w:r>
      <w:r w:rsidRPr="007708D9">
        <w:rPr>
          <w:lang w:val="uk-UA"/>
        </w:rPr>
        <w:t>Закону України «Про судоустрій і статус суддів» встановлено, що переведення судді на посаду судді до іншого суду того самого або нижчого рівня може здійснюватися без конкурсу лише у випадках реорганізації, ліквідації або припинення роботи суду, в якому такий суддя обіймає посаду судді.</w:t>
      </w:r>
    </w:p>
    <w:p w:rsidR="00A26065" w:rsidRPr="007708D9" w:rsidRDefault="00A26065" w:rsidP="00F5647D">
      <w:pPr>
        <w:tabs>
          <w:tab w:val="left" w:pos="709"/>
        </w:tabs>
        <w:ind w:firstLine="567"/>
        <w:jc w:val="both"/>
        <w:rPr>
          <w:lang w:val="uk-UA"/>
        </w:rPr>
      </w:pPr>
      <w:r w:rsidRPr="007708D9">
        <w:rPr>
          <w:lang w:val="uk-UA"/>
        </w:rPr>
        <w:t xml:space="preserve">Згідно з пунктом 7 розділу ХІІ «Прикінцеві та перехідні положення» Закону України «Про судоустрій і статус суддів» з дня початку роботи Верховного Суду у складі, визначеному цим Законом, Вищий спеціалізований суд України з розгляду цивільних і кримінальних справ, Вищий господарський </w:t>
      </w:r>
      <w:r w:rsidRPr="007708D9">
        <w:rPr>
          <w:lang w:val="uk-UA"/>
        </w:rPr>
        <w:lastRenderedPageBreak/>
        <w:t>суд України, Вищий адміністративний суд України припиняють свою діяльність та ліквідуються у встановленому законом порядку.</w:t>
      </w:r>
    </w:p>
    <w:p w:rsidR="00A26065" w:rsidRPr="007708D9" w:rsidRDefault="00A26065" w:rsidP="00F5647D">
      <w:pPr>
        <w:tabs>
          <w:tab w:val="left" w:pos="709"/>
        </w:tabs>
        <w:ind w:firstLine="567"/>
        <w:jc w:val="both"/>
        <w:rPr>
          <w:lang w:val="uk-UA"/>
        </w:rPr>
      </w:pPr>
      <w:r w:rsidRPr="007708D9">
        <w:rPr>
          <w:lang w:val="uk-UA"/>
        </w:rPr>
        <w:t>Постановою Пленуму Верховного Суду від 30 листопада 2017 року № 2 днем початку роботи Верховного Суду визначено 15 грудня 2017 року, у зв’язку із чим Вищий адміністративний суд України припинив свою діяльність           15 грудня 2017 року.</w:t>
      </w:r>
    </w:p>
    <w:p w:rsidR="00A26065" w:rsidRPr="007708D9" w:rsidRDefault="00A26065" w:rsidP="00F5647D">
      <w:pPr>
        <w:tabs>
          <w:tab w:val="left" w:pos="709"/>
        </w:tabs>
        <w:ind w:firstLine="567"/>
        <w:jc w:val="both"/>
        <w:rPr>
          <w:lang w:val="uk-UA"/>
        </w:rPr>
      </w:pPr>
      <w:r w:rsidRPr="007708D9">
        <w:rPr>
          <w:lang w:val="uk-UA"/>
        </w:rPr>
        <w:t>27 грудня 2023 року набрав чинності Закон України від 21 листопада           2023 року № 3481-IX «Про внесення змін до Закону України «Про судоустрій і статус суддів» у зв’язку з Рішенням Конституційного Суду України від 18 лютого 2020 року № 2-р/2020 щодо забезпечення безперервності здійснення правосуддя найвищим судом у системі судоустрою України».</w:t>
      </w:r>
    </w:p>
    <w:p w:rsidR="00A26065" w:rsidRPr="007708D9" w:rsidRDefault="00A26065" w:rsidP="00F5647D">
      <w:pPr>
        <w:tabs>
          <w:tab w:val="left" w:pos="709"/>
        </w:tabs>
        <w:ind w:firstLine="567"/>
        <w:jc w:val="both"/>
        <w:rPr>
          <w:lang w:val="uk-UA"/>
        </w:rPr>
      </w:pPr>
      <w:r w:rsidRPr="007708D9">
        <w:rPr>
          <w:lang w:val="uk-UA"/>
        </w:rPr>
        <w:t>Цим Законом, зокрема, доповнено розділ XII «Прикінцеві та перехідні положення» Закону України «Про судоустрій і статус суддів» пунктом 14</w:t>
      </w:r>
      <w:r w:rsidRPr="007708D9">
        <w:rPr>
          <w:vertAlign w:val="superscript"/>
          <w:lang w:val="uk-UA"/>
        </w:rPr>
        <w:t>1</w:t>
      </w:r>
      <w:r w:rsidRPr="007708D9">
        <w:rPr>
          <w:lang w:val="uk-UA"/>
        </w:rPr>
        <w:t>, відповідно до якого суддя Вищого спеціалізованого суду України з розгляду цивільних і кримінальних справ, Вищого господарського суду України, Вищого адміністративного суду України може бути переведений до апеляційного суду чи місцевого суду, що відповідає спеціалізації такого судді, у порядку, передбаченому статтями 53 та 82 цього Закону, без проведення конкурсу, з урахуванням особливостей, передбачених цим пунктом.</w:t>
      </w:r>
    </w:p>
    <w:p w:rsidR="00A26065" w:rsidRPr="007708D9" w:rsidRDefault="00A26065" w:rsidP="00F5647D">
      <w:pPr>
        <w:tabs>
          <w:tab w:val="left" w:pos="709"/>
        </w:tabs>
        <w:ind w:firstLine="567"/>
        <w:jc w:val="both"/>
        <w:rPr>
          <w:lang w:val="uk-UA"/>
        </w:rPr>
      </w:pPr>
      <w:r w:rsidRPr="007708D9">
        <w:rPr>
          <w:lang w:val="uk-UA"/>
        </w:rPr>
        <w:t>Переведення такого судді здійснюється Вищою радою правосуддя на підставі його особистої заяви протягом 30 днів з дня її надходження, незалежно від наявності у відповідному суді вакантної посади судді.</w:t>
      </w:r>
    </w:p>
    <w:p w:rsidR="00A26065" w:rsidRPr="007708D9" w:rsidRDefault="00A26065" w:rsidP="00F5647D">
      <w:pPr>
        <w:tabs>
          <w:tab w:val="left" w:pos="709"/>
        </w:tabs>
        <w:ind w:firstLine="567"/>
        <w:jc w:val="both"/>
        <w:rPr>
          <w:lang w:val="uk-UA"/>
        </w:rPr>
      </w:pPr>
      <w:r w:rsidRPr="007708D9">
        <w:rPr>
          <w:lang w:val="uk-UA"/>
        </w:rPr>
        <w:t>Заява про переведення подається суддями, зазначеними в абзаці першому цього пункту, до Вищої ради правосуддя протягом 30 днів з дня набрання чинності Законом України «Про внесення змін до Закону України «Про судоустрій і статус суддів» у зв’язку з Рішенням Конституційного Суду України від 18 лютого 2020 року № 2-р/2020 щодо забезпечення безперервності здійснення правосуддя найвищим судом у системі судоустрою України».</w:t>
      </w:r>
    </w:p>
    <w:p w:rsidR="00A26065" w:rsidRPr="007708D9" w:rsidRDefault="00A26065" w:rsidP="00F5647D">
      <w:pPr>
        <w:tabs>
          <w:tab w:val="left" w:pos="709"/>
        </w:tabs>
        <w:ind w:firstLine="567"/>
        <w:jc w:val="both"/>
        <w:rPr>
          <w:lang w:val="uk-UA"/>
        </w:rPr>
      </w:pPr>
      <w:r w:rsidRPr="007708D9">
        <w:rPr>
          <w:lang w:val="uk-UA"/>
        </w:rPr>
        <w:t>Згідно з абзацом четвертим пункту 14</w:t>
      </w:r>
      <w:r w:rsidRPr="007708D9">
        <w:rPr>
          <w:vertAlign w:val="superscript"/>
          <w:lang w:val="uk-UA"/>
        </w:rPr>
        <w:t>1</w:t>
      </w:r>
      <w:r w:rsidRPr="007708D9">
        <w:rPr>
          <w:lang w:val="uk-UA"/>
        </w:rPr>
        <w:t> розділу XII «Прикінцеві та перехідні положення» Закону України «Про судоустрій і статус суддів» у разі неподання заяви про переведення протягом зазначеного строку Вища рада правосуддя пропонує такому судді переведення до апеляційного суду, що відповідає спеціалізації такого судді, визначеного Вищою радою правосуддя самостійно, в якому є вакантна посада судді.</w:t>
      </w:r>
    </w:p>
    <w:p w:rsidR="00A26065" w:rsidRPr="007708D9" w:rsidRDefault="00A26065" w:rsidP="00F5647D">
      <w:pPr>
        <w:tabs>
          <w:tab w:val="left" w:pos="709"/>
        </w:tabs>
        <w:ind w:firstLine="567"/>
        <w:jc w:val="both"/>
        <w:rPr>
          <w:color w:val="1D1D1B"/>
          <w:shd w:val="clear" w:color="auto" w:fill="FFFFFF"/>
          <w:lang w:val="uk-UA"/>
        </w:rPr>
      </w:pPr>
      <w:r w:rsidRPr="007708D9">
        <w:rPr>
          <w:color w:val="1D1D1B"/>
          <w:shd w:val="clear" w:color="auto" w:fill="FFFFFF"/>
          <w:lang w:val="uk-UA"/>
        </w:rPr>
        <w:t xml:space="preserve">Суддя </w:t>
      </w:r>
      <w:r w:rsidRPr="007708D9">
        <w:rPr>
          <w:lang w:val="uk-UA"/>
        </w:rPr>
        <w:t>Вищого адміністративного суду України Маринчак Н.Є.</w:t>
      </w:r>
      <w:r w:rsidRPr="007708D9">
        <w:rPr>
          <w:color w:val="1D1D1B"/>
          <w:shd w:val="clear" w:color="auto" w:fill="FFFFFF"/>
          <w:lang w:val="uk-UA"/>
        </w:rPr>
        <w:t xml:space="preserve"> </w:t>
      </w:r>
      <w:r w:rsidR="0014280E" w:rsidRPr="007708D9">
        <w:rPr>
          <w:color w:val="1D1D1B"/>
          <w:shd w:val="clear" w:color="auto" w:fill="FFFFFF"/>
          <w:lang w:val="uk-UA"/>
        </w:rPr>
        <w:t xml:space="preserve">8 лютого 2024 року (вх. </w:t>
      </w:r>
      <w:r w:rsidR="0014280E" w:rsidRPr="007708D9">
        <w:rPr>
          <w:color w:val="1D1D1B"/>
          <w:shd w:val="clear" w:color="auto" w:fill="FFFFFF"/>
        </w:rPr>
        <w:t xml:space="preserve">№ </w:t>
      </w:r>
      <w:r w:rsidR="0014280E" w:rsidRPr="007708D9">
        <w:rPr>
          <w:lang w:val="uk-UA"/>
        </w:rPr>
        <w:t xml:space="preserve">261/1/6-24) </w:t>
      </w:r>
      <w:r w:rsidRPr="007708D9">
        <w:rPr>
          <w:color w:val="1D1D1B"/>
          <w:shd w:val="clear" w:color="auto" w:fill="FFFFFF"/>
          <w:lang w:val="uk-UA"/>
        </w:rPr>
        <w:t>звернулас</w:t>
      </w:r>
      <w:r w:rsidR="0014280E" w:rsidRPr="007708D9">
        <w:rPr>
          <w:color w:val="1D1D1B"/>
          <w:shd w:val="clear" w:color="auto" w:fill="FFFFFF"/>
          <w:lang w:val="uk-UA"/>
        </w:rPr>
        <w:t>я</w:t>
      </w:r>
      <w:r w:rsidRPr="007708D9">
        <w:rPr>
          <w:color w:val="1D1D1B"/>
          <w:shd w:val="clear" w:color="auto" w:fill="FFFFFF"/>
          <w:lang w:val="uk-UA"/>
        </w:rPr>
        <w:t xml:space="preserve"> до Вищої ради правосуддя із заявою про переведення її без конкурсу на вакантну посаду судді </w:t>
      </w:r>
      <w:r w:rsidRPr="007708D9">
        <w:rPr>
          <w:lang w:val="uk-UA"/>
        </w:rPr>
        <w:t>Шостого апеляційного адміністративного суду</w:t>
      </w:r>
      <w:r w:rsidRPr="007708D9">
        <w:rPr>
          <w:color w:val="1D1D1B"/>
          <w:shd w:val="clear" w:color="auto" w:fill="FFFFFF"/>
          <w:lang w:val="uk-UA"/>
        </w:rPr>
        <w:t xml:space="preserve"> на підставі частини третьої статті 82 Закону України «</w:t>
      </w:r>
      <w:r w:rsidR="0014280E" w:rsidRPr="007708D9">
        <w:rPr>
          <w:color w:val="1D1D1B"/>
          <w:shd w:val="clear" w:color="auto" w:fill="FFFFFF"/>
          <w:lang w:val="uk-UA"/>
        </w:rPr>
        <w:t>Про судоустрій і статус суддів».</w:t>
      </w:r>
    </w:p>
    <w:p w:rsidR="00A26065" w:rsidRPr="007708D9" w:rsidRDefault="00A26065" w:rsidP="00F5647D">
      <w:pPr>
        <w:tabs>
          <w:tab w:val="left" w:pos="709"/>
        </w:tabs>
        <w:ind w:firstLine="567"/>
        <w:jc w:val="both"/>
        <w:rPr>
          <w:color w:val="1D1D1B"/>
          <w:shd w:val="clear" w:color="auto" w:fill="FFFFFF"/>
          <w:lang w:val="uk-UA"/>
        </w:rPr>
      </w:pPr>
      <w:r w:rsidRPr="007708D9">
        <w:rPr>
          <w:rFonts w:eastAsia="Times New Roman"/>
          <w:shd w:val="clear" w:color="auto" w:fill="FFFFFF"/>
          <w:lang w:val="uk-UA"/>
        </w:rPr>
        <w:t xml:space="preserve">Рішенням Вищої ради правосуддя від 27 лютого 2024 року </w:t>
      </w:r>
      <w:r w:rsidRPr="007708D9">
        <w:rPr>
          <w:rFonts w:eastAsia="Times New Roman"/>
          <w:color w:val="1D1D1B"/>
          <w:shd w:val="clear" w:color="auto" w:fill="FFFFFF"/>
          <w:lang w:val="uk-UA" w:eastAsia="uk-UA"/>
        </w:rPr>
        <w:t>№ </w:t>
      </w:r>
      <w:r w:rsidRPr="007708D9">
        <w:rPr>
          <w:rFonts w:eastAsia="Times New Roman"/>
          <w:color w:val="1D1D1B"/>
          <w:lang w:val="uk-UA" w:eastAsia="uk-UA"/>
        </w:rPr>
        <w:t>565/0/15-24</w:t>
      </w:r>
      <w:r w:rsidRPr="007708D9">
        <w:rPr>
          <w:rFonts w:eastAsia="Times New Roman"/>
          <w:sz w:val="24"/>
          <w:szCs w:val="24"/>
          <w:lang w:val="uk-UA" w:eastAsia="uk-UA"/>
        </w:rPr>
        <w:t xml:space="preserve"> </w:t>
      </w:r>
      <w:r w:rsidRPr="007708D9">
        <w:rPr>
          <w:rFonts w:eastAsia="Times New Roman"/>
          <w:lang w:val="uk-UA" w:eastAsia="uk-UA"/>
        </w:rPr>
        <w:t xml:space="preserve">вказану заяву судді </w:t>
      </w:r>
      <w:r w:rsidRPr="007708D9">
        <w:rPr>
          <w:rFonts w:eastAsia="Times New Roman"/>
          <w:shd w:val="clear" w:color="auto" w:fill="FFFFFF"/>
          <w:lang w:val="uk-UA"/>
        </w:rPr>
        <w:t>Маринчак Н.Є.</w:t>
      </w:r>
      <w:r w:rsidRPr="007708D9">
        <w:rPr>
          <w:rFonts w:eastAsia="Times New Roman"/>
          <w:lang w:val="uk-UA" w:eastAsia="uk-UA"/>
        </w:rPr>
        <w:t xml:space="preserve"> </w:t>
      </w:r>
      <w:r w:rsidRPr="007708D9">
        <w:rPr>
          <w:rFonts w:eastAsia="Times New Roman"/>
          <w:shd w:val="clear" w:color="auto" w:fill="FFFFFF"/>
          <w:lang w:val="uk-UA"/>
        </w:rPr>
        <w:t>залишено без розгляду</w:t>
      </w:r>
      <w:r w:rsidRPr="007708D9">
        <w:rPr>
          <w:color w:val="1D1D1B"/>
          <w:shd w:val="clear" w:color="auto" w:fill="FFFFFF"/>
          <w:lang w:val="uk-UA"/>
        </w:rPr>
        <w:t xml:space="preserve"> </w:t>
      </w:r>
      <w:r w:rsidR="0014280E" w:rsidRPr="007708D9">
        <w:rPr>
          <w:color w:val="1D1D1B"/>
          <w:shd w:val="clear" w:color="auto" w:fill="FFFFFF"/>
          <w:lang w:val="uk-UA"/>
        </w:rPr>
        <w:t>як таку, що</w:t>
      </w:r>
      <w:r w:rsidRPr="007708D9">
        <w:rPr>
          <w:color w:val="1D1D1B"/>
          <w:shd w:val="clear" w:color="auto" w:fill="FFFFFF"/>
          <w:lang w:val="uk-UA"/>
        </w:rPr>
        <w:t xml:space="preserve"> подан</w:t>
      </w:r>
      <w:r w:rsidR="00090462" w:rsidRPr="007708D9">
        <w:rPr>
          <w:color w:val="1D1D1B"/>
          <w:shd w:val="clear" w:color="auto" w:fill="FFFFFF"/>
          <w:lang w:val="uk-UA"/>
        </w:rPr>
        <w:t xml:space="preserve">а </w:t>
      </w:r>
      <w:r w:rsidRPr="007708D9">
        <w:rPr>
          <w:color w:val="1D1D1B"/>
          <w:shd w:val="clear" w:color="auto" w:fill="FFFFFF"/>
          <w:lang w:val="uk-UA"/>
        </w:rPr>
        <w:t>поза межами тридцятиденного строку, визначеного пунктом 14</w:t>
      </w:r>
      <w:r w:rsidRPr="007708D9">
        <w:rPr>
          <w:color w:val="1D1D1B"/>
          <w:shd w:val="clear" w:color="auto" w:fill="FFFFFF"/>
          <w:vertAlign w:val="superscript"/>
          <w:lang w:val="uk-UA"/>
        </w:rPr>
        <w:t>1</w:t>
      </w:r>
      <w:r w:rsidRPr="007708D9">
        <w:rPr>
          <w:color w:val="1D1D1B"/>
          <w:shd w:val="clear" w:color="auto" w:fill="FFFFFF"/>
        </w:rPr>
        <w:t> </w:t>
      </w:r>
      <w:r w:rsidRPr="007708D9">
        <w:rPr>
          <w:color w:val="1D1D1B"/>
          <w:shd w:val="clear" w:color="auto" w:fill="FFFFFF"/>
          <w:lang w:val="uk-UA"/>
        </w:rPr>
        <w:t>розділу ХІІ «Прикінцеві та перехідні положення» Закону України «Про судоустрій і статус суддів».</w:t>
      </w:r>
    </w:p>
    <w:p w:rsidR="00A26065" w:rsidRPr="007708D9" w:rsidRDefault="00A26065" w:rsidP="00F5647D">
      <w:pPr>
        <w:ind w:firstLine="567"/>
        <w:jc w:val="both"/>
        <w:rPr>
          <w:rFonts w:eastAsia="Times New Roman"/>
          <w:lang w:val="uk-UA" w:eastAsia="uk-UA"/>
        </w:rPr>
      </w:pPr>
      <w:r w:rsidRPr="007708D9">
        <w:rPr>
          <w:rFonts w:eastAsia="Times New Roman"/>
          <w:shd w:val="clear" w:color="auto" w:fill="FFFFFF"/>
          <w:lang w:val="uk-UA"/>
        </w:rPr>
        <w:lastRenderedPageBreak/>
        <w:t>Судді Вищого адміністративного суду України Маринчак Н.Є. запропоновано переведення до Шостого апеляційного адміністративного суду, а також звернутися до Вищої ради правосуддя протягом 10 днів із дня опублікування цього рішення на офіційному вебсайті Вищої ради правосуддя із заявою про надання згоди на переведення до Шостого апеляційного адміністративного суду.</w:t>
      </w:r>
    </w:p>
    <w:p w:rsidR="00700AED" w:rsidRPr="007708D9" w:rsidRDefault="00700AED" w:rsidP="00F5647D">
      <w:pPr>
        <w:ind w:firstLine="567"/>
        <w:jc w:val="both"/>
        <w:rPr>
          <w:rFonts w:eastAsia="Times New Roman"/>
          <w:lang w:val="uk-UA" w:eastAsia="uk-UA"/>
        </w:rPr>
      </w:pPr>
      <w:r w:rsidRPr="007708D9">
        <w:rPr>
          <w:lang w:val="uk-UA"/>
        </w:rPr>
        <w:t>1 березня 2024 року суддя Вищого адміністративного суду України Маринчак Н.Є.</w:t>
      </w:r>
      <w:r w:rsidR="00090462" w:rsidRPr="007708D9">
        <w:rPr>
          <w:lang w:val="uk-UA"/>
        </w:rPr>
        <w:t xml:space="preserve"> </w:t>
      </w:r>
      <w:r w:rsidRPr="007708D9">
        <w:rPr>
          <w:color w:val="1D1D1B"/>
          <w:shd w:val="clear" w:color="auto" w:fill="FFFFFF"/>
          <w:lang w:val="uk-UA"/>
        </w:rPr>
        <w:t xml:space="preserve">на виконання абзацу другого резолютивної частини рішення Вищої ради правосуддя від </w:t>
      </w:r>
      <w:r w:rsidRPr="007708D9">
        <w:rPr>
          <w:rFonts w:eastAsia="Times New Roman"/>
          <w:shd w:val="clear" w:color="auto" w:fill="FFFFFF"/>
          <w:lang w:val="uk-UA"/>
        </w:rPr>
        <w:t xml:space="preserve">27 лютого 2024 року </w:t>
      </w:r>
      <w:r w:rsidRPr="007708D9">
        <w:rPr>
          <w:rFonts w:eastAsia="Times New Roman"/>
          <w:color w:val="1D1D1B"/>
          <w:shd w:val="clear" w:color="auto" w:fill="FFFFFF"/>
          <w:lang w:val="uk-UA" w:eastAsia="uk-UA"/>
        </w:rPr>
        <w:t>№ </w:t>
      </w:r>
      <w:r w:rsidRPr="007708D9">
        <w:rPr>
          <w:rFonts w:eastAsia="Times New Roman"/>
          <w:color w:val="1D1D1B"/>
          <w:lang w:val="uk-UA" w:eastAsia="uk-UA"/>
        </w:rPr>
        <w:t>565/0/15-24</w:t>
      </w:r>
      <w:r w:rsidRPr="007708D9">
        <w:rPr>
          <w:rFonts w:eastAsia="Times New Roman"/>
          <w:sz w:val="24"/>
          <w:szCs w:val="24"/>
          <w:lang w:val="uk-UA" w:eastAsia="uk-UA"/>
        </w:rPr>
        <w:t xml:space="preserve"> </w:t>
      </w:r>
      <w:r w:rsidRPr="007708D9">
        <w:rPr>
          <w:color w:val="1D1D1B"/>
          <w:shd w:val="clear" w:color="auto" w:fill="FFFFFF"/>
          <w:lang w:val="uk-UA"/>
        </w:rPr>
        <w:t>звернулас</w:t>
      </w:r>
      <w:r w:rsidR="0014280E" w:rsidRPr="007708D9">
        <w:rPr>
          <w:color w:val="1D1D1B"/>
          <w:shd w:val="clear" w:color="auto" w:fill="FFFFFF"/>
          <w:lang w:val="uk-UA"/>
        </w:rPr>
        <w:t>я</w:t>
      </w:r>
      <w:r w:rsidRPr="007708D9">
        <w:rPr>
          <w:color w:val="1D1D1B"/>
          <w:shd w:val="clear" w:color="auto" w:fill="FFFFFF"/>
          <w:lang w:val="uk-UA"/>
        </w:rPr>
        <w:t xml:space="preserve"> до Вищої ради правосуддя із заявою</w:t>
      </w:r>
      <w:r w:rsidR="0014280E" w:rsidRPr="007708D9">
        <w:rPr>
          <w:color w:val="1D1D1B"/>
          <w:shd w:val="clear" w:color="auto" w:fill="FFFFFF"/>
          <w:lang w:val="uk-UA"/>
        </w:rPr>
        <w:t xml:space="preserve"> про</w:t>
      </w:r>
      <w:r w:rsidRPr="007708D9">
        <w:rPr>
          <w:color w:val="1D1D1B"/>
          <w:shd w:val="clear" w:color="auto" w:fill="FFFFFF"/>
          <w:lang w:val="uk-UA"/>
        </w:rPr>
        <w:t xml:space="preserve"> нада</w:t>
      </w:r>
      <w:r w:rsidR="0014280E" w:rsidRPr="007708D9">
        <w:rPr>
          <w:color w:val="1D1D1B"/>
          <w:shd w:val="clear" w:color="auto" w:fill="FFFFFF"/>
          <w:lang w:val="uk-UA"/>
        </w:rPr>
        <w:t xml:space="preserve">ння </w:t>
      </w:r>
      <w:r w:rsidRPr="007708D9">
        <w:rPr>
          <w:color w:val="1D1D1B"/>
          <w:shd w:val="clear" w:color="auto" w:fill="FFFFFF"/>
          <w:lang w:val="uk-UA"/>
        </w:rPr>
        <w:t>згод</w:t>
      </w:r>
      <w:r w:rsidR="0014280E" w:rsidRPr="007708D9">
        <w:rPr>
          <w:color w:val="1D1D1B"/>
          <w:shd w:val="clear" w:color="auto" w:fill="FFFFFF"/>
          <w:lang w:val="uk-UA"/>
        </w:rPr>
        <w:t>и</w:t>
      </w:r>
      <w:r w:rsidRPr="007708D9">
        <w:rPr>
          <w:color w:val="1D1D1B"/>
          <w:shd w:val="clear" w:color="auto" w:fill="FFFFFF"/>
          <w:lang w:val="uk-UA"/>
        </w:rPr>
        <w:t xml:space="preserve"> на переведення без конкурсу на вакантну посаду судді </w:t>
      </w:r>
      <w:r w:rsidRPr="007708D9">
        <w:rPr>
          <w:rFonts w:eastAsia="Times New Roman"/>
          <w:shd w:val="clear" w:color="auto" w:fill="FFFFFF"/>
          <w:lang w:val="uk-UA"/>
        </w:rPr>
        <w:t>Шостого апеляційного адміністративного суду.</w:t>
      </w:r>
    </w:p>
    <w:p w:rsidR="00CE3D73" w:rsidRPr="007708D9" w:rsidRDefault="00CE3D73" w:rsidP="00F5647D">
      <w:pPr>
        <w:tabs>
          <w:tab w:val="left" w:pos="709"/>
        </w:tabs>
        <w:ind w:firstLine="567"/>
        <w:jc w:val="both"/>
        <w:rPr>
          <w:color w:val="1D1D1B"/>
          <w:shd w:val="clear" w:color="auto" w:fill="FFFFFF"/>
        </w:rPr>
      </w:pPr>
      <w:r w:rsidRPr="007708D9">
        <w:rPr>
          <w:color w:val="1D1D1B"/>
          <w:shd w:val="clear" w:color="auto" w:fill="FFFFFF"/>
        </w:rPr>
        <w:t>З огляду на викладене, керуючись статтею 82</w:t>
      </w:r>
      <w:r w:rsidRPr="007708D9">
        <w:rPr>
          <w:color w:val="1D1D1B"/>
          <w:shd w:val="clear" w:color="auto" w:fill="FFFFFF"/>
          <w:vertAlign w:val="superscript"/>
        </w:rPr>
        <w:t>1</w:t>
      </w:r>
      <w:r w:rsidRPr="007708D9">
        <w:rPr>
          <w:color w:val="1D1D1B"/>
          <w:shd w:val="clear" w:color="auto" w:fill="FFFFFF"/>
        </w:rPr>
        <w:t>,</w:t>
      </w:r>
      <w:r w:rsidR="0014280E" w:rsidRPr="007708D9">
        <w:rPr>
          <w:color w:val="1D1D1B"/>
          <w:shd w:val="clear" w:color="auto" w:fill="FFFFFF"/>
          <w:lang w:val="uk-UA"/>
        </w:rPr>
        <w:t xml:space="preserve"> </w:t>
      </w:r>
      <w:r w:rsidRPr="007708D9">
        <w:rPr>
          <w:color w:val="1D1D1B"/>
          <w:shd w:val="clear" w:color="auto" w:fill="FFFFFF"/>
        </w:rPr>
        <w:t>пунктом 14</w:t>
      </w:r>
      <w:r w:rsidRPr="007708D9">
        <w:rPr>
          <w:color w:val="1D1D1B"/>
          <w:shd w:val="clear" w:color="auto" w:fill="FFFFFF"/>
          <w:vertAlign w:val="superscript"/>
        </w:rPr>
        <w:t>1</w:t>
      </w:r>
      <w:r w:rsidRPr="007708D9">
        <w:rPr>
          <w:color w:val="1D1D1B"/>
          <w:shd w:val="clear" w:color="auto" w:fill="FFFFFF"/>
        </w:rPr>
        <w:t> розділу XII «Прикінцеві та перехідні положення» Закону України «Про судоустрій і статус суддів», статтями 3, 30, 34 Закону України «Про Вищу раду правосуддя», пунктами 22.1–22.8 Регламенту Вищої ради правосуддя, Вища рада правосуддя</w:t>
      </w:r>
    </w:p>
    <w:p w:rsidR="00CE3D73" w:rsidRDefault="00CE3D73" w:rsidP="00F5647D">
      <w:pPr>
        <w:jc w:val="center"/>
        <w:rPr>
          <w:b/>
          <w:lang w:val="uk-UA"/>
        </w:rPr>
      </w:pPr>
    </w:p>
    <w:p w:rsidR="009456C7" w:rsidRPr="00D51C96" w:rsidRDefault="009456C7" w:rsidP="00F5647D">
      <w:pPr>
        <w:jc w:val="center"/>
        <w:rPr>
          <w:b/>
          <w:lang w:val="uk-UA"/>
        </w:rPr>
      </w:pPr>
      <w:r w:rsidRPr="00D51C96">
        <w:rPr>
          <w:b/>
          <w:lang w:val="uk-UA"/>
        </w:rPr>
        <w:t>вирішила:</w:t>
      </w:r>
    </w:p>
    <w:p w:rsidR="009456C7" w:rsidRPr="00D51C96" w:rsidRDefault="009456C7" w:rsidP="00F5647D">
      <w:pPr>
        <w:ind w:firstLine="851"/>
        <w:jc w:val="both"/>
        <w:rPr>
          <w:b/>
          <w:lang w:val="uk-UA"/>
        </w:rPr>
      </w:pPr>
    </w:p>
    <w:p w:rsidR="00424210" w:rsidRPr="00C8621E" w:rsidRDefault="00CE3D73" w:rsidP="00F5647D">
      <w:pPr>
        <w:jc w:val="both"/>
        <w:rPr>
          <w:lang w:val="uk-UA"/>
        </w:rPr>
      </w:pPr>
      <w:r w:rsidRPr="00CE3D73">
        <w:rPr>
          <w:rFonts w:ascii="ProbaPro" w:hAnsi="ProbaPro"/>
          <w:color w:val="1D1D1B"/>
          <w:shd w:val="clear" w:color="auto" w:fill="FFFFFF"/>
          <w:lang w:val="uk-UA"/>
        </w:rPr>
        <w:t>перевести суддю</w:t>
      </w:r>
      <w:r>
        <w:rPr>
          <w:rFonts w:ascii="ProbaPro" w:hAnsi="ProbaPro"/>
          <w:color w:val="1D1D1B"/>
          <w:shd w:val="clear" w:color="auto" w:fill="FFFFFF"/>
          <w:lang w:val="uk-UA"/>
        </w:rPr>
        <w:t xml:space="preserve"> </w:t>
      </w:r>
      <w:r w:rsidR="00424210" w:rsidRPr="00C8621E">
        <w:rPr>
          <w:lang w:val="uk-UA"/>
        </w:rPr>
        <w:t>Вищого адміністративного суду України Маринчак Нінел</w:t>
      </w:r>
      <w:r w:rsidR="00090462">
        <w:rPr>
          <w:lang w:val="uk-UA"/>
        </w:rPr>
        <w:t xml:space="preserve">ь </w:t>
      </w:r>
      <w:r w:rsidR="00424210" w:rsidRPr="00C8621E">
        <w:rPr>
          <w:lang w:val="uk-UA"/>
        </w:rPr>
        <w:t>Євгенівн</w:t>
      </w:r>
      <w:r>
        <w:rPr>
          <w:lang w:val="uk-UA"/>
        </w:rPr>
        <w:t>у</w:t>
      </w:r>
      <w:r w:rsidR="00424210" w:rsidRPr="00C8621E">
        <w:rPr>
          <w:lang w:val="uk-UA"/>
        </w:rPr>
        <w:t xml:space="preserve"> на посаду судді Шостого апеляційного адміністративного суду. </w:t>
      </w:r>
    </w:p>
    <w:p w:rsidR="00832499" w:rsidRDefault="00832499" w:rsidP="00B4311A">
      <w:pPr>
        <w:widowControl w:val="0"/>
        <w:autoSpaceDE w:val="0"/>
        <w:autoSpaceDN w:val="0"/>
        <w:spacing w:line="230" w:lineRule="auto"/>
        <w:jc w:val="both"/>
        <w:rPr>
          <w:rFonts w:eastAsia="Times New Roman"/>
          <w:b/>
          <w:lang w:val="uk-UA" w:eastAsia="uk-UA"/>
        </w:rPr>
      </w:pPr>
    </w:p>
    <w:p w:rsidR="00F5647D" w:rsidRPr="000C7C17" w:rsidRDefault="00F5647D" w:rsidP="00F5647D">
      <w:pPr>
        <w:pStyle w:val="rtejustify"/>
        <w:shd w:val="clear" w:color="auto" w:fill="FFFFFF"/>
        <w:spacing w:before="0" w:beforeAutospacing="0" w:after="125" w:afterAutospacing="0"/>
        <w:jc w:val="both"/>
        <w:rPr>
          <w:rFonts w:ascii="ProbaPro" w:hAnsi="ProbaPro"/>
          <w:sz w:val="20"/>
          <w:szCs w:val="20"/>
        </w:rPr>
      </w:pPr>
    </w:p>
    <w:tbl>
      <w:tblPr>
        <w:tblW w:w="0" w:type="auto"/>
        <w:tblLook w:val="04A0" w:firstRow="1" w:lastRow="0" w:firstColumn="1" w:lastColumn="0" w:noHBand="0" w:noVBand="1"/>
      </w:tblPr>
      <w:tblGrid>
        <w:gridCol w:w="987"/>
        <w:gridCol w:w="3827"/>
        <w:gridCol w:w="1844"/>
        <w:gridCol w:w="2970"/>
      </w:tblGrid>
      <w:tr w:rsidR="00F5647D" w:rsidRPr="000C7C17" w:rsidTr="00620BB5">
        <w:tc>
          <w:tcPr>
            <w:tcW w:w="4814" w:type="dxa"/>
            <w:gridSpan w:val="2"/>
            <w:shd w:val="clear" w:color="auto" w:fill="auto"/>
          </w:tcPr>
          <w:p w:rsidR="00F5647D" w:rsidRPr="009C70EC" w:rsidRDefault="00F5647D" w:rsidP="00F5647D">
            <w:pPr>
              <w:tabs>
                <w:tab w:val="left" w:pos="6946"/>
                <w:tab w:val="left" w:pos="7088"/>
              </w:tabs>
              <w:rPr>
                <w:b/>
                <w:lang w:val="uk-UA"/>
              </w:rPr>
            </w:pPr>
            <w:r w:rsidRPr="009C70EC">
              <w:rPr>
                <w:b/>
                <w:lang w:val="uk-UA"/>
              </w:rPr>
              <w:t>Голова Вищої ради правосуддя</w:t>
            </w:r>
          </w:p>
        </w:tc>
        <w:tc>
          <w:tcPr>
            <w:tcW w:w="1844" w:type="dxa"/>
            <w:shd w:val="clear" w:color="auto" w:fill="auto"/>
          </w:tcPr>
          <w:p w:rsidR="00F5647D" w:rsidRPr="009C70EC" w:rsidRDefault="00F5647D" w:rsidP="00F5647D">
            <w:pPr>
              <w:tabs>
                <w:tab w:val="left" w:pos="6946"/>
                <w:tab w:val="left" w:pos="7088"/>
              </w:tabs>
              <w:ind w:left="-52" w:right="-113"/>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r w:rsidRPr="009C70EC">
              <w:rPr>
                <w:b/>
                <w:lang w:val="uk-UA"/>
              </w:rPr>
              <w:t>Григорій УСИК</w:t>
            </w:r>
          </w:p>
        </w:tc>
      </w:tr>
      <w:tr w:rsidR="00F5647D" w:rsidRPr="00F46F33" w:rsidTr="00620BB5">
        <w:tc>
          <w:tcPr>
            <w:tcW w:w="4814" w:type="dxa"/>
            <w:gridSpan w:val="2"/>
            <w:shd w:val="clear" w:color="auto" w:fill="auto"/>
          </w:tcPr>
          <w:p w:rsidR="00F5647D" w:rsidRPr="009C70EC" w:rsidRDefault="00F5647D" w:rsidP="00F5647D">
            <w:pPr>
              <w:tabs>
                <w:tab w:val="left" w:pos="6946"/>
                <w:tab w:val="left" w:pos="7088"/>
              </w:tabs>
              <w:rPr>
                <w:b/>
                <w:lang w:val="uk-UA"/>
              </w:rPr>
            </w:pPr>
          </w:p>
        </w:tc>
        <w:tc>
          <w:tcPr>
            <w:tcW w:w="1844" w:type="dxa"/>
            <w:shd w:val="clear" w:color="auto" w:fill="auto"/>
          </w:tcPr>
          <w:p w:rsidR="00F5647D" w:rsidRPr="009C70EC" w:rsidRDefault="00F5647D" w:rsidP="00F5647D">
            <w:pPr>
              <w:tabs>
                <w:tab w:val="left" w:pos="6946"/>
                <w:tab w:val="left" w:pos="7088"/>
              </w:tabs>
              <w:ind w:left="-52" w:right="-113"/>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4814" w:type="dxa"/>
            <w:gridSpan w:val="2"/>
            <w:shd w:val="clear" w:color="auto" w:fill="auto"/>
          </w:tcPr>
          <w:p w:rsidR="00F5647D" w:rsidRPr="009C70EC" w:rsidRDefault="00F5647D" w:rsidP="00F5647D">
            <w:pPr>
              <w:tabs>
                <w:tab w:val="left" w:pos="6946"/>
                <w:tab w:val="left" w:pos="7088"/>
              </w:tabs>
              <w:rPr>
                <w:b/>
                <w:lang w:val="uk-UA"/>
              </w:rPr>
            </w:pPr>
            <w:r w:rsidRPr="009C70EC">
              <w:rPr>
                <w:b/>
                <w:lang w:val="uk-UA"/>
              </w:rPr>
              <w:t>Члени Вищої ради правосуддя</w:t>
            </w:r>
          </w:p>
        </w:tc>
        <w:tc>
          <w:tcPr>
            <w:tcW w:w="4814" w:type="dxa"/>
            <w:gridSpan w:val="2"/>
            <w:shd w:val="clear" w:color="auto" w:fill="auto"/>
          </w:tcPr>
          <w:p w:rsidR="00F5647D" w:rsidRPr="009C70EC" w:rsidRDefault="00F5647D" w:rsidP="00F5647D">
            <w:pPr>
              <w:tabs>
                <w:tab w:val="left" w:pos="6946"/>
                <w:tab w:val="left" w:pos="7088"/>
              </w:tabs>
              <w:ind w:left="-52"/>
              <w:rPr>
                <w:b/>
                <w:lang w:val="uk-UA"/>
              </w:rPr>
            </w:pPr>
          </w:p>
        </w:tc>
      </w:tr>
      <w:tr w:rsidR="00F5647D" w:rsidRPr="00F46F33" w:rsidTr="00620BB5">
        <w:tc>
          <w:tcPr>
            <w:tcW w:w="4814" w:type="dxa"/>
            <w:gridSpan w:val="2"/>
            <w:shd w:val="clear" w:color="auto" w:fill="auto"/>
          </w:tcPr>
          <w:p w:rsidR="00F5647D" w:rsidRPr="009C70EC" w:rsidRDefault="00F5647D" w:rsidP="00F5647D">
            <w:pPr>
              <w:tabs>
                <w:tab w:val="left" w:pos="6946"/>
                <w:tab w:val="left" w:pos="7088"/>
              </w:tabs>
              <w:ind w:left="-52"/>
              <w:rPr>
                <w:b/>
                <w:lang w:val="uk-UA"/>
              </w:rPr>
            </w:pPr>
          </w:p>
        </w:tc>
        <w:tc>
          <w:tcPr>
            <w:tcW w:w="4814" w:type="dxa"/>
            <w:gridSpan w:val="2"/>
            <w:shd w:val="clear" w:color="auto" w:fill="auto"/>
          </w:tcPr>
          <w:p w:rsidR="00F5647D" w:rsidRPr="009C70EC" w:rsidRDefault="00F5647D" w:rsidP="00F5647D">
            <w:pPr>
              <w:tabs>
                <w:tab w:val="left" w:pos="6946"/>
                <w:tab w:val="left" w:pos="7088"/>
              </w:tabs>
              <w:ind w:left="-52"/>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r w:rsidRPr="009C70EC">
              <w:rPr>
                <w:b/>
                <w:lang w:val="uk-UA"/>
              </w:rPr>
              <w:t>Тетяна БОНДАРЕНКО</w:t>
            </w:r>
          </w:p>
        </w:tc>
        <w:tc>
          <w:tcPr>
            <w:tcW w:w="1844" w:type="dxa"/>
            <w:shd w:val="clear" w:color="auto" w:fill="auto"/>
          </w:tcPr>
          <w:p w:rsidR="00F5647D" w:rsidRPr="009C70EC" w:rsidRDefault="00F5647D" w:rsidP="00F5647D">
            <w:pPr>
              <w:tabs>
                <w:tab w:val="left" w:pos="6946"/>
                <w:tab w:val="left" w:pos="7088"/>
              </w:tabs>
              <w:ind w:left="-52"/>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r w:rsidRPr="009C70EC">
              <w:rPr>
                <w:b/>
                <w:lang w:val="uk-UA"/>
              </w:rPr>
              <w:t>Роман МАСЕЛКО</w:t>
            </w: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p w:rsidR="00F5647D" w:rsidRPr="009C70EC" w:rsidRDefault="00F5647D" w:rsidP="00F5647D">
            <w:pPr>
              <w:tabs>
                <w:tab w:val="left" w:pos="6946"/>
                <w:tab w:val="left" w:pos="7088"/>
              </w:tabs>
              <w:ind w:left="-52"/>
              <w:rPr>
                <w:b/>
                <w:lang w:val="uk-UA"/>
              </w:rPr>
            </w:pPr>
            <w:r w:rsidRPr="009C70EC">
              <w:rPr>
                <w:b/>
                <w:lang w:val="uk-UA"/>
              </w:rPr>
              <w:t>Юлія БОКОВА</w:t>
            </w:r>
          </w:p>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p w:rsidR="00F5647D" w:rsidRPr="009C70EC" w:rsidRDefault="00F5647D" w:rsidP="00F5647D">
            <w:pPr>
              <w:tabs>
                <w:tab w:val="left" w:pos="6946"/>
                <w:tab w:val="left" w:pos="7088"/>
              </w:tabs>
              <w:ind w:left="-52" w:right="-113"/>
              <w:rPr>
                <w:b/>
                <w:lang w:val="uk-UA"/>
              </w:rPr>
            </w:pPr>
            <w:r w:rsidRPr="009C70EC">
              <w:rPr>
                <w:b/>
                <w:lang w:val="uk-UA"/>
              </w:rPr>
              <w:t>Олексій МЕЛЬНИК</w:t>
            </w: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r w:rsidRPr="009C70EC">
              <w:rPr>
                <w:b/>
                <w:lang w:val="uk-UA"/>
              </w:rPr>
              <w:t>Сергій БУРЛАКОВ</w:t>
            </w: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right="-113"/>
              <w:rPr>
                <w:b/>
                <w:lang w:val="uk-UA"/>
              </w:rPr>
            </w:pPr>
            <w:r w:rsidRPr="009C70EC">
              <w:rPr>
                <w:b/>
                <w:lang w:val="uk-UA"/>
              </w:rPr>
              <w:t>Микола МОРОЗ</w:t>
            </w: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r w:rsidRPr="009C70EC">
              <w:rPr>
                <w:b/>
                <w:lang w:val="uk-UA"/>
              </w:rPr>
              <w:t>Олег КАНДЗЮБА</w:t>
            </w: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r w:rsidRPr="009C70EC">
              <w:rPr>
                <w:b/>
                <w:lang w:val="uk-UA"/>
              </w:rPr>
              <w:t>Інна ПЛАХТІЙ</w:t>
            </w: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r w:rsidRPr="009C70EC">
              <w:rPr>
                <w:b/>
                <w:lang w:val="uk-UA"/>
              </w:rPr>
              <w:t>Оксана КВАША</w:t>
            </w:r>
          </w:p>
          <w:p w:rsidR="00F5647D" w:rsidRPr="009C70EC" w:rsidRDefault="00F5647D" w:rsidP="00F5647D">
            <w:pPr>
              <w:tabs>
                <w:tab w:val="left" w:pos="6946"/>
                <w:tab w:val="left" w:pos="7088"/>
              </w:tabs>
              <w:ind w:left="-52"/>
              <w:rPr>
                <w:b/>
                <w:lang w:val="uk-UA"/>
              </w:rPr>
            </w:pPr>
          </w:p>
          <w:p w:rsidR="00F5647D" w:rsidRPr="009C70EC" w:rsidRDefault="00F5647D" w:rsidP="00F5647D">
            <w:pPr>
              <w:tabs>
                <w:tab w:val="left" w:pos="6946"/>
                <w:tab w:val="left" w:pos="7088"/>
              </w:tabs>
              <w:ind w:left="-52"/>
              <w:rPr>
                <w:b/>
                <w:lang w:val="uk-UA"/>
              </w:rPr>
            </w:pPr>
            <w:r w:rsidRPr="009C70EC">
              <w:rPr>
                <w:b/>
                <w:lang w:val="uk-UA"/>
              </w:rPr>
              <w:t>Олена КОВБІЙ</w:t>
            </w: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r w:rsidRPr="009C70EC">
              <w:rPr>
                <w:b/>
                <w:lang w:val="uk-UA"/>
              </w:rPr>
              <w:t>Ольга ПОПІКОВА</w:t>
            </w:r>
          </w:p>
          <w:p w:rsidR="00F5647D" w:rsidRPr="009C70EC" w:rsidRDefault="00F5647D" w:rsidP="00F5647D">
            <w:pPr>
              <w:rPr>
                <w:lang w:val="uk-UA"/>
              </w:rPr>
            </w:pPr>
          </w:p>
          <w:p w:rsidR="00F5647D" w:rsidRPr="009C70EC" w:rsidRDefault="00F5647D" w:rsidP="00F5647D">
            <w:pPr>
              <w:rPr>
                <w:lang w:val="uk-UA"/>
              </w:rPr>
            </w:pPr>
            <w:r w:rsidRPr="009C70EC">
              <w:rPr>
                <w:b/>
                <w:lang w:val="uk-UA"/>
              </w:rPr>
              <w:t>Віталій САЛІХОВ</w:t>
            </w: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r w:rsidRPr="009C70EC">
              <w:rPr>
                <w:b/>
                <w:lang w:val="uk-UA"/>
              </w:rPr>
              <w:t>Алла КОТЕЛЕВЕЦЬ</w:t>
            </w: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r w:rsidRPr="009C70EC">
              <w:rPr>
                <w:b/>
                <w:lang w:val="uk-UA"/>
              </w:rPr>
              <w:t>Олександр САСЕВИЧ</w:t>
            </w: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r w:rsidRPr="009C70EC">
              <w:rPr>
                <w:b/>
                <w:lang w:val="uk-UA"/>
              </w:rPr>
              <w:t>Дмитро ЛУК’ЯНОВ</w:t>
            </w: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r w:rsidR="00F5647D" w:rsidRPr="00F46F33" w:rsidTr="00620BB5">
        <w:tc>
          <w:tcPr>
            <w:tcW w:w="987" w:type="dxa"/>
            <w:shd w:val="clear" w:color="auto" w:fill="auto"/>
          </w:tcPr>
          <w:p w:rsidR="00F5647D" w:rsidRPr="009C70EC" w:rsidRDefault="00F5647D" w:rsidP="00F5647D">
            <w:pPr>
              <w:tabs>
                <w:tab w:val="left" w:pos="6946"/>
                <w:tab w:val="left" w:pos="7088"/>
              </w:tabs>
              <w:ind w:left="-52"/>
              <w:jc w:val="right"/>
              <w:rPr>
                <w:b/>
                <w:lang w:val="uk-UA"/>
              </w:rPr>
            </w:pPr>
          </w:p>
        </w:tc>
        <w:tc>
          <w:tcPr>
            <w:tcW w:w="3827" w:type="dxa"/>
            <w:shd w:val="clear" w:color="auto" w:fill="auto"/>
          </w:tcPr>
          <w:p w:rsidR="00F5647D" w:rsidRPr="009C70EC" w:rsidRDefault="00F5647D" w:rsidP="00F5647D">
            <w:pPr>
              <w:tabs>
                <w:tab w:val="left" w:pos="6946"/>
                <w:tab w:val="left" w:pos="7088"/>
              </w:tabs>
              <w:ind w:left="-52"/>
              <w:rPr>
                <w:b/>
                <w:lang w:val="uk-UA"/>
              </w:rPr>
            </w:pPr>
          </w:p>
        </w:tc>
        <w:tc>
          <w:tcPr>
            <w:tcW w:w="1844" w:type="dxa"/>
            <w:shd w:val="clear" w:color="auto" w:fill="auto"/>
          </w:tcPr>
          <w:p w:rsidR="00F5647D" w:rsidRPr="009C70EC" w:rsidRDefault="00F5647D" w:rsidP="00F5647D">
            <w:pPr>
              <w:tabs>
                <w:tab w:val="left" w:pos="6946"/>
                <w:tab w:val="left" w:pos="7088"/>
              </w:tabs>
              <w:ind w:left="-52"/>
              <w:jc w:val="right"/>
              <w:rPr>
                <w:b/>
                <w:lang w:val="uk-UA"/>
              </w:rPr>
            </w:pPr>
          </w:p>
        </w:tc>
        <w:tc>
          <w:tcPr>
            <w:tcW w:w="2970" w:type="dxa"/>
            <w:shd w:val="clear" w:color="auto" w:fill="auto"/>
          </w:tcPr>
          <w:p w:rsidR="00F5647D" w:rsidRPr="009C70EC" w:rsidRDefault="00F5647D" w:rsidP="00F5647D">
            <w:pPr>
              <w:tabs>
                <w:tab w:val="left" w:pos="6946"/>
                <w:tab w:val="left" w:pos="7088"/>
              </w:tabs>
              <w:ind w:left="-52" w:right="-113"/>
              <w:rPr>
                <w:b/>
                <w:lang w:val="uk-UA"/>
              </w:rPr>
            </w:pPr>
          </w:p>
        </w:tc>
      </w:tr>
    </w:tbl>
    <w:p w:rsidR="00832499" w:rsidRPr="00832499" w:rsidRDefault="00832499" w:rsidP="007708D9">
      <w:pPr>
        <w:widowControl w:val="0"/>
        <w:autoSpaceDE w:val="0"/>
        <w:autoSpaceDN w:val="0"/>
        <w:jc w:val="both"/>
        <w:rPr>
          <w:b/>
          <w:lang w:val="uk-UA" w:eastAsia="en-US"/>
        </w:rPr>
      </w:pPr>
    </w:p>
    <w:sectPr w:rsidR="00832499" w:rsidRPr="00832499" w:rsidSect="002B4946">
      <w:headerReference w:type="default" r:id="rId8"/>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5F9" w:rsidRDefault="009735F9" w:rsidP="001156D7">
      <w:r>
        <w:separator/>
      </w:r>
    </w:p>
  </w:endnote>
  <w:endnote w:type="continuationSeparator" w:id="0">
    <w:p w:rsidR="009735F9" w:rsidRDefault="009735F9"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5F9" w:rsidRDefault="009735F9" w:rsidP="001156D7">
      <w:r>
        <w:separator/>
      </w:r>
    </w:p>
  </w:footnote>
  <w:footnote w:type="continuationSeparator" w:id="0">
    <w:p w:rsidR="009735F9" w:rsidRDefault="009735F9"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6D7" w:rsidRDefault="00167A0E" w:rsidP="0013319B">
    <w:pPr>
      <w:pStyle w:val="a6"/>
      <w:jc w:val="center"/>
    </w:pPr>
    <w:r>
      <w:fldChar w:fldCharType="begin"/>
    </w:r>
    <w:r w:rsidR="001156D7">
      <w:instrText>PAGE   \* MERGEFORMAT</w:instrText>
    </w:r>
    <w:r>
      <w:fldChar w:fldCharType="separate"/>
    </w:r>
    <w:r w:rsidR="00EB3FBA" w:rsidRPr="00EB3FBA">
      <w:rPr>
        <w:noProof/>
        <w:lang w:val="uk-UA"/>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093A"/>
    <w:rsid w:val="00003BD1"/>
    <w:rsid w:val="00004227"/>
    <w:rsid w:val="0000430A"/>
    <w:rsid w:val="000066D4"/>
    <w:rsid w:val="0001520C"/>
    <w:rsid w:val="00021DE8"/>
    <w:rsid w:val="000250BE"/>
    <w:rsid w:val="0003179F"/>
    <w:rsid w:val="00033379"/>
    <w:rsid w:val="000344F0"/>
    <w:rsid w:val="00047B20"/>
    <w:rsid w:val="000542CC"/>
    <w:rsid w:val="000608A3"/>
    <w:rsid w:val="000852CE"/>
    <w:rsid w:val="00090462"/>
    <w:rsid w:val="00094356"/>
    <w:rsid w:val="0009699F"/>
    <w:rsid w:val="00097FCA"/>
    <w:rsid w:val="000A07F8"/>
    <w:rsid w:val="000A0AC9"/>
    <w:rsid w:val="000A3750"/>
    <w:rsid w:val="000A5525"/>
    <w:rsid w:val="000A6403"/>
    <w:rsid w:val="000B36E5"/>
    <w:rsid w:val="000B7329"/>
    <w:rsid w:val="000C1AE5"/>
    <w:rsid w:val="000C30D9"/>
    <w:rsid w:val="000D1F0D"/>
    <w:rsid w:val="000D3D20"/>
    <w:rsid w:val="000D561C"/>
    <w:rsid w:val="000D7195"/>
    <w:rsid w:val="000F270D"/>
    <w:rsid w:val="00102FF4"/>
    <w:rsid w:val="00103ABD"/>
    <w:rsid w:val="00104A7A"/>
    <w:rsid w:val="001156D7"/>
    <w:rsid w:val="001162E3"/>
    <w:rsid w:val="001219A6"/>
    <w:rsid w:val="00124A5C"/>
    <w:rsid w:val="0012525B"/>
    <w:rsid w:val="0013319B"/>
    <w:rsid w:val="00133EF1"/>
    <w:rsid w:val="0014280E"/>
    <w:rsid w:val="00152D2C"/>
    <w:rsid w:val="00155583"/>
    <w:rsid w:val="00160288"/>
    <w:rsid w:val="0016274A"/>
    <w:rsid w:val="00167A0E"/>
    <w:rsid w:val="0018093A"/>
    <w:rsid w:val="00181890"/>
    <w:rsid w:val="00185BEA"/>
    <w:rsid w:val="00187D53"/>
    <w:rsid w:val="00190E4B"/>
    <w:rsid w:val="001D305F"/>
    <w:rsid w:val="001F2DBF"/>
    <w:rsid w:val="001F53C5"/>
    <w:rsid w:val="001F7174"/>
    <w:rsid w:val="002105B5"/>
    <w:rsid w:val="00210DDE"/>
    <w:rsid w:val="00212A4F"/>
    <w:rsid w:val="002140BD"/>
    <w:rsid w:val="002428C1"/>
    <w:rsid w:val="00256C99"/>
    <w:rsid w:val="002576AB"/>
    <w:rsid w:val="002604AF"/>
    <w:rsid w:val="00263BB6"/>
    <w:rsid w:val="002A3F65"/>
    <w:rsid w:val="002A4041"/>
    <w:rsid w:val="002B02CF"/>
    <w:rsid w:val="002B4946"/>
    <w:rsid w:val="002B7F6A"/>
    <w:rsid w:val="002C09CF"/>
    <w:rsid w:val="002C144B"/>
    <w:rsid w:val="002D27E1"/>
    <w:rsid w:val="002D7C47"/>
    <w:rsid w:val="002F6022"/>
    <w:rsid w:val="0030336E"/>
    <w:rsid w:val="00352F76"/>
    <w:rsid w:val="00364141"/>
    <w:rsid w:val="00381396"/>
    <w:rsid w:val="003978F9"/>
    <w:rsid w:val="003B1615"/>
    <w:rsid w:val="003B61E3"/>
    <w:rsid w:val="003E3E32"/>
    <w:rsid w:val="003E557D"/>
    <w:rsid w:val="003F50E9"/>
    <w:rsid w:val="003F5B14"/>
    <w:rsid w:val="00424210"/>
    <w:rsid w:val="0042630D"/>
    <w:rsid w:val="00433A57"/>
    <w:rsid w:val="00441F85"/>
    <w:rsid w:val="0044303B"/>
    <w:rsid w:val="004443F9"/>
    <w:rsid w:val="00452A59"/>
    <w:rsid w:val="00452BE0"/>
    <w:rsid w:val="00456DA3"/>
    <w:rsid w:val="00456E08"/>
    <w:rsid w:val="0047612B"/>
    <w:rsid w:val="0047696B"/>
    <w:rsid w:val="004D275E"/>
    <w:rsid w:val="004E1358"/>
    <w:rsid w:val="004E5D5B"/>
    <w:rsid w:val="00511BED"/>
    <w:rsid w:val="00521BC8"/>
    <w:rsid w:val="0053247C"/>
    <w:rsid w:val="0054314F"/>
    <w:rsid w:val="00551176"/>
    <w:rsid w:val="005621A4"/>
    <w:rsid w:val="00575455"/>
    <w:rsid w:val="005815E8"/>
    <w:rsid w:val="00586304"/>
    <w:rsid w:val="005B6A00"/>
    <w:rsid w:val="005C0A42"/>
    <w:rsid w:val="005C1E7D"/>
    <w:rsid w:val="005E1CFC"/>
    <w:rsid w:val="005F3CDB"/>
    <w:rsid w:val="006001C1"/>
    <w:rsid w:val="00612967"/>
    <w:rsid w:val="006130EB"/>
    <w:rsid w:val="006146E0"/>
    <w:rsid w:val="00620BB5"/>
    <w:rsid w:val="00635ED6"/>
    <w:rsid w:val="00651446"/>
    <w:rsid w:val="00663C32"/>
    <w:rsid w:val="00684342"/>
    <w:rsid w:val="00697B1C"/>
    <w:rsid w:val="006D14A0"/>
    <w:rsid w:val="006E1BA4"/>
    <w:rsid w:val="006F2B1F"/>
    <w:rsid w:val="00700AED"/>
    <w:rsid w:val="00702D64"/>
    <w:rsid w:val="00715984"/>
    <w:rsid w:val="007171FC"/>
    <w:rsid w:val="007367EB"/>
    <w:rsid w:val="007611CA"/>
    <w:rsid w:val="00763DC9"/>
    <w:rsid w:val="007708D9"/>
    <w:rsid w:val="007772CB"/>
    <w:rsid w:val="007A5375"/>
    <w:rsid w:val="007D6A90"/>
    <w:rsid w:val="007D6D5A"/>
    <w:rsid w:val="007E1E43"/>
    <w:rsid w:val="007F761F"/>
    <w:rsid w:val="00804D70"/>
    <w:rsid w:val="00806898"/>
    <w:rsid w:val="00812F62"/>
    <w:rsid w:val="00820397"/>
    <w:rsid w:val="00832499"/>
    <w:rsid w:val="00851CD7"/>
    <w:rsid w:val="008562EE"/>
    <w:rsid w:val="00857568"/>
    <w:rsid w:val="00867C14"/>
    <w:rsid w:val="00876547"/>
    <w:rsid w:val="00880DD0"/>
    <w:rsid w:val="00881F30"/>
    <w:rsid w:val="008A0A65"/>
    <w:rsid w:val="008B63C2"/>
    <w:rsid w:val="008C265B"/>
    <w:rsid w:val="008D4509"/>
    <w:rsid w:val="008E518E"/>
    <w:rsid w:val="008F328B"/>
    <w:rsid w:val="008F331C"/>
    <w:rsid w:val="009053EB"/>
    <w:rsid w:val="00905535"/>
    <w:rsid w:val="009431EB"/>
    <w:rsid w:val="009456C7"/>
    <w:rsid w:val="00952422"/>
    <w:rsid w:val="00953A28"/>
    <w:rsid w:val="009564B8"/>
    <w:rsid w:val="00963B05"/>
    <w:rsid w:val="009735F9"/>
    <w:rsid w:val="009A420A"/>
    <w:rsid w:val="009A68E4"/>
    <w:rsid w:val="009B05DF"/>
    <w:rsid w:val="009B05ED"/>
    <w:rsid w:val="009B2005"/>
    <w:rsid w:val="009B61E2"/>
    <w:rsid w:val="009C3C46"/>
    <w:rsid w:val="009C48AA"/>
    <w:rsid w:val="009C70EC"/>
    <w:rsid w:val="009F4363"/>
    <w:rsid w:val="009F583C"/>
    <w:rsid w:val="009F5D14"/>
    <w:rsid w:val="009F7DDD"/>
    <w:rsid w:val="00A1397D"/>
    <w:rsid w:val="00A22F9A"/>
    <w:rsid w:val="00A26065"/>
    <w:rsid w:val="00A34F5A"/>
    <w:rsid w:val="00A3634C"/>
    <w:rsid w:val="00A36E3B"/>
    <w:rsid w:val="00A51A6D"/>
    <w:rsid w:val="00A5241F"/>
    <w:rsid w:val="00A60216"/>
    <w:rsid w:val="00A65D73"/>
    <w:rsid w:val="00A77E12"/>
    <w:rsid w:val="00A8253A"/>
    <w:rsid w:val="00A845DD"/>
    <w:rsid w:val="00AB788C"/>
    <w:rsid w:val="00AC0027"/>
    <w:rsid w:val="00AC0A04"/>
    <w:rsid w:val="00B028EB"/>
    <w:rsid w:val="00B02FBD"/>
    <w:rsid w:val="00B04643"/>
    <w:rsid w:val="00B42BE6"/>
    <w:rsid w:val="00B4311A"/>
    <w:rsid w:val="00B47F9A"/>
    <w:rsid w:val="00B6659A"/>
    <w:rsid w:val="00B675D1"/>
    <w:rsid w:val="00B727F7"/>
    <w:rsid w:val="00B83501"/>
    <w:rsid w:val="00B91575"/>
    <w:rsid w:val="00BA3523"/>
    <w:rsid w:val="00BB292C"/>
    <w:rsid w:val="00BE3A82"/>
    <w:rsid w:val="00BE7C41"/>
    <w:rsid w:val="00C0655B"/>
    <w:rsid w:val="00C11845"/>
    <w:rsid w:val="00C13C71"/>
    <w:rsid w:val="00C40145"/>
    <w:rsid w:val="00C45D82"/>
    <w:rsid w:val="00C6368B"/>
    <w:rsid w:val="00C72B36"/>
    <w:rsid w:val="00C8621E"/>
    <w:rsid w:val="00CA3CBF"/>
    <w:rsid w:val="00CA48D1"/>
    <w:rsid w:val="00CA6561"/>
    <w:rsid w:val="00CB35E9"/>
    <w:rsid w:val="00CE2BC7"/>
    <w:rsid w:val="00CE3D73"/>
    <w:rsid w:val="00CE4EB0"/>
    <w:rsid w:val="00CE7747"/>
    <w:rsid w:val="00CF40F1"/>
    <w:rsid w:val="00D15D81"/>
    <w:rsid w:val="00D403B6"/>
    <w:rsid w:val="00D4602C"/>
    <w:rsid w:val="00D659DF"/>
    <w:rsid w:val="00D95D74"/>
    <w:rsid w:val="00D96E71"/>
    <w:rsid w:val="00DA6E07"/>
    <w:rsid w:val="00DC0010"/>
    <w:rsid w:val="00DE0A79"/>
    <w:rsid w:val="00E05010"/>
    <w:rsid w:val="00E1294B"/>
    <w:rsid w:val="00E322EC"/>
    <w:rsid w:val="00E34E0F"/>
    <w:rsid w:val="00E41603"/>
    <w:rsid w:val="00E51377"/>
    <w:rsid w:val="00E62C6D"/>
    <w:rsid w:val="00E73AEB"/>
    <w:rsid w:val="00E74959"/>
    <w:rsid w:val="00E75C42"/>
    <w:rsid w:val="00E7710D"/>
    <w:rsid w:val="00E87AE4"/>
    <w:rsid w:val="00EA3E6F"/>
    <w:rsid w:val="00EB3FBA"/>
    <w:rsid w:val="00EC1335"/>
    <w:rsid w:val="00EC1C08"/>
    <w:rsid w:val="00EC4E80"/>
    <w:rsid w:val="00EE2EAE"/>
    <w:rsid w:val="00EE34A3"/>
    <w:rsid w:val="00EF0779"/>
    <w:rsid w:val="00EF4D94"/>
    <w:rsid w:val="00F07CB2"/>
    <w:rsid w:val="00F22C79"/>
    <w:rsid w:val="00F32FE4"/>
    <w:rsid w:val="00F33A68"/>
    <w:rsid w:val="00F4401C"/>
    <w:rsid w:val="00F46938"/>
    <w:rsid w:val="00F46F1B"/>
    <w:rsid w:val="00F5647D"/>
    <w:rsid w:val="00F80593"/>
    <w:rsid w:val="00F83AE7"/>
    <w:rsid w:val="00FA1282"/>
    <w:rsid w:val="00FA591A"/>
    <w:rsid w:val="00FF0409"/>
    <w:rsid w:val="00FF374C"/>
    <w:rsid w:val="00FF3C14"/>
    <w:rsid w:val="00FF4FB4"/>
    <w:rsid w:val="00FF72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4F2696C"/>
  <w15:chartTrackingRefBased/>
  <w15:docId w15:val="{B72AB355-4F20-42E7-8237-0C22F9BF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6">
    <w:name w:val="header"/>
    <w:basedOn w:val="a"/>
    <w:link w:val="a7"/>
    <w:uiPriority w:val="99"/>
    <w:unhideWhenUsed/>
    <w:rsid w:val="001156D7"/>
    <w:pPr>
      <w:tabs>
        <w:tab w:val="center" w:pos="4819"/>
        <w:tab w:val="right" w:pos="9639"/>
      </w:tabs>
    </w:pPr>
  </w:style>
  <w:style w:type="character" w:customStyle="1" w:styleId="a7">
    <w:name w:val="Верхній колонтитул Знак"/>
    <w:link w:val="a6"/>
    <w:uiPriority w:val="99"/>
    <w:rsid w:val="001156D7"/>
    <w:rPr>
      <w:rFonts w:ascii="Times New Roman" w:eastAsia="Calibri" w:hAnsi="Times New Roman" w:cs="Times New Roman"/>
      <w:sz w:val="28"/>
      <w:szCs w:val="28"/>
      <w:lang w:val="ru-RU" w:eastAsia="ru-RU"/>
    </w:rPr>
  </w:style>
  <w:style w:type="paragraph" w:styleId="a8">
    <w:name w:val="footer"/>
    <w:basedOn w:val="a"/>
    <w:link w:val="a9"/>
    <w:uiPriority w:val="99"/>
    <w:unhideWhenUsed/>
    <w:rsid w:val="001156D7"/>
    <w:pPr>
      <w:tabs>
        <w:tab w:val="center" w:pos="4819"/>
        <w:tab w:val="right" w:pos="9639"/>
      </w:tabs>
    </w:pPr>
  </w:style>
  <w:style w:type="character" w:customStyle="1" w:styleId="a9">
    <w:name w:val="Нижній колонтитул Знак"/>
    <w:link w:val="a8"/>
    <w:uiPriority w:val="99"/>
    <w:rsid w:val="001156D7"/>
    <w:rPr>
      <w:rFonts w:ascii="Times New Roman" w:eastAsia="Calibri" w:hAnsi="Times New Roman" w:cs="Times New Roman"/>
      <w:sz w:val="28"/>
      <w:szCs w:val="28"/>
      <w:lang w:val="ru-RU" w:eastAsia="ru-RU"/>
    </w:rPr>
  </w:style>
  <w:style w:type="paragraph" w:styleId="aa">
    <w:name w:val="Balloon Text"/>
    <w:basedOn w:val="a"/>
    <w:link w:val="ab"/>
    <w:uiPriority w:val="99"/>
    <w:semiHidden/>
    <w:unhideWhenUsed/>
    <w:rsid w:val="00804D70"/>
    <w:rPr>
      <w:rFonts w:ascii="Segoe UI" w:hAnsi="Segoe UI"/>
      <w:sz w:val="18"/>
      <w:szCs w:val="18"/>
    </w:rPr>
  </w:style>
  <w:style w:type="character" w:customStyle="1" w:styleId="ab">
    <w:name w:val="Текст у виносці Знак"/>
    <w:link w:val="aa"/>
    <w:uiPriority w:val="99"/>
    <w:semiHidden/>
    <w:rsid w:val="00804D70"/>
    <w:rPr>
      <w:rFonts w:ascii="Segoe UI" w:eastAsia="Calibri" w:hAnsi="Segoe UI" w:cs="Segoe UI"/>
      <w:sz w:val="18"/>
      <w:szCs w:val="18"/>
      <w:lang w:val="ru-RU" w:eastAsia="ru-RU"/>
    </w:rPr>
  </w:style>
  <w:style w:type="character" w:styleId="ac">
    <w:name w:val="Strong"/>
    <w:uiPriority w:val="22"/>
    <w:qFormat/>
    <w:rsid w:val="00702D64"/>
    <w:rPr>
      <w:b/>
      <w:bCs/>
    </w:rPr>
  </w:style>
  <w:style w:type="paragraph" w:customStyle="1" w:styleId="rtejustify">
    <w:name w:val="rtejustify"/>
    <w:basedOn w:val="a"/>
    <w:rsid w:val="00F5647D"/>
    <w:pPr>
      <w:spacing w:before="100" w:beforeAutospacing="1" w:after="100" w:afterAutospacing="1"/>
    </w:pPr>
    <w:rPr>
      <w:rFonts w:eastAsia="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523">
      <w:bodyDiv w:val="1"/>
      <w:marLeft w:val="0"/>
      <w:marRight w:val="0"/>
      <w:marTop w:val="0"/>
      <w:marBottom w:val="0"/>
      <w:divBdr>
        <w:top w:val="none" w:sz="0" w:space="0" w:color="auto"/>
        <w:left w:val="none" w:sz="0" w:space="0" w:color="auto"/>
        <w:bottom w:val="none" w:sz="0" w:space="0" w:color="auto"/>
        <w:right w:val="none" w:sz="0" w:space="0" w:color="auto"/>
      </w:divBdr>
    </w:div>
    <w:div w:id="259265707">
      <w:bodyDiv w:val="1"/>
      <w:marLeft w:val="0"/>
      <w:marRight w:val="0"/>
      <w:marTop w:val="0"/>
      <w:marBottom w:val="0"/>
      <w:divBdr>
        <w:top w:val="none" w:sz="0" w:space="0" w:color="auto"/>
        <w:left w:val="none" w:sz="0" w:space="0" w:color="auto"/>
        <w:bottom w:val="none" w:sz="0" w:space="0" w:color="auto"/>
        <w:right w:val="none" w:sz="0" w:space="0" w:color="auto"/>
      </w:divBdr>
    </w:div>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1314022970">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 w:id="197860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32FB2-56EC-4E3E-A164-13801870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4068</Words>
  <Characters>2320</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2024-03-13T07:35:00Z</cp:lastPrinted>
  <dcterms:created xsi:type="dcterms:W3CDTF">2024-03-20T08:16:00Z</dcterms:created>
  <dcterms:modified xsi:type="dcterms:W3CDTF">2024-03-20T08:16:00Z</dcterms:modified>
</cp:coreProperties>
</file>